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55263F" w14:textId="09AB1D89" w:rsidR="00433FAB" w:rsidRDefault="00355B62" w:rsidP="00433FAB">
      <w:pPr>
        <w:tabs>
          <w:tab w:val="left" w:pos="7423"/>
        </w:tabs>
        <w:spacing w:after="0"/>
        <w:rPr>
          <w:bCs/>
          <w:sz w:val="20"/>
          <w:szCs w:val="20"/>
        </w:rPr>
      </w:pPr>
      <w:r>
        <w:rPr>
          <w:bCs/>
          <w:sz w:val="20"/>
          <w:szCs w:val="20"/>
        </w:rPr>
        <w:t>ZP.261.</w:t>
      </w:r>
      <w:r w:rsidR="00F05A4B">
        <w:rPr>
          <w:bCs/>
          <w:sz w:val="20"/>
          <w:szCs w:val="20"/>
        </w:rPr>
        <w:t>13</w:t>
      </w:r>
      <w:r>
        <w:rPr>
          <w:bCs/>
          <w:sz w:val="20"/>
          <w:szCs w:val="20"/>
        </w:rPr>
        <w:t>.2026.AS</w:t>
      </w:r>
    </w:p>
    <w:p w14:paraId="2180F32C" w14:textId="17BAC0BE" w:rsidR="00355B62" w:rsidRDefault="00433FAB" w:rsidP="00433FAB">
      <w:pPr>
        <w:tabs>
          <w:tab w:val="left" w:pos="7423"/>
        </w:tabs>
        <w:spacing w:after="0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                                                                                                                      załącznik nr 3.1 do zapytania</w:t>
      </w:r>
    </w:p>
    <w:p w14:paraId="6AFD9262" w14:textId="77777777" w:rsidR="00355B62" w:rsidRPr="00355B62" w:rsidRDefault="00355B62" w:rsidP="00355B62">
      <w:pPr>
        <w:spacing w:after="0"/>
        <w:rPr>
          <w:bCs/>
          <w:sz w:val="20"/>
          <w:szCs w:val="20"/>
        </w:rPr>
      </w:pPr>
    </w:p>
    <w:p w14:paraId="1CE5AAAC" w14:textId="77777777" w:rsidR="00355B62" w:rsidRDefault="00355B62" w:rsidP="00355B62">
      <w:pPr>
        <w:spacing w:after="0"/>
        <w:jc w:val="center"/>
        <w:rPr>
          <w:b/>
          <w:sz w:val="24"/>
          <w:szCs w:val="24"/>
        </w:rPr>
      </w:pPr>
    </w:p>
    <w:p w14:paraId="31D13FB5" w14:textId="77777777" w:rsidR="00355B62" w:rsidRPr="0016065F" w:rsidRDefault="00D30D8B" w:rsidP="00355B62">
      <w:pPr>
        <w:spacing w:after="0"/>
        <w:jc w:val="center"/>
        <w:rPr>
          <w:b/>
        </w:rPr>
      </w:pPr>
      <w:r w:rsidRPr="00355B62">
        <w:rPr>
          <w:b/>
          <w:sz w:val="24"/>
          <w:szCs w:val="24"/>
        </w:rPr>
        <w:t>WYKAZ USŁUG</w:t>
      </w:r>
      <w:r w:rsidRPr="00355B62">
        <w:rPr>
          <w:b/>
          <w:sz w:val="24"/>
          <w:szCs w:val="24"/>
        </w:rPr>
        <w:br/>
      </w:r>
      <w:r w:rsidRPr="0016065F">
        <w:rPr>
          <w:b/>
        </w:rPr>
        <w:t>(potwierdzających spełnianie warunku doświadczenia)</w:t>
      </w:r>
    </w:p>
    <w:p w14:paraId="4385D793" w14:textId="77777777" w:rsidR="00355B62" w:rsidRDefault="00355B62" w:rsidP="00355B62">
      <w:pPr>
        <w:spacing w:after="0"/>
        <w:rPr>
          <w:sz w:val="20"/>
          <w:szCs w:val="20"/>
        </w:rPr>
      </w:pPr>
    </w:p>
    <w:p w14:paraId="00ABED8F" w14:textId="77777777" w:rsidR="00355B62" w:rsidRPr="00355B62" w:rsidRDefault="00355B62" w:rsidP="00355B62">
      <w:pPr>
        <w:spacing w:after="0" w:line="240" w:lineRule="auto"/>
        <w:jc w:val="both"/>
      </w:pPr>
      <w:r w:rsidRPr="00355B62">
        <w:t>dotyczy postępowania p.n.: „Przeglądy i konserwacja urządzeń oraz zabezpieczeń przeciwpożarowych w obiektach SP ZOZ Sanatorium Uzdrowiskowego MSWiA w Kołobrzegu”</w:t>
      </w:r>
    </w:p>
    <w:p w14:paraId="5EC5418B" w14:textId="77777777" w:rsidR="00355B62" w:rsidRPr="00355B62" w:rsidRDefault="00355B62" w:rsidP="00355B62">
      <w:pPr>
        <w:spacing w:after="0"/>
        <w:rPr>
          <w:sz w:val="20"/>
          <w:szCs w:val="20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1186"/>
        <w:gridCol w:w="1246"/>
        <w:gridCol w:w="1353"/>
        <w:gridCol w:w="1323"/>
        <w:gridCol w:w="1367"/>
        <w:gridCol w:w="1306"/>
        <w:gridCol w:w="2181"/>
      </w:tblGrid>
      <w:tr w:rsidR="00B61398" w:rsidRPr="00355B62" w14:paraId="6AB26D2E" w14:textId="77777777" w:rsidTr="00355B62">
        <w:trPr>
          <w:jc w:val="center"/>
        </w:trPr>
        <w:tc>
          <w:tcPr>
            <w:tcW w:w="1256" w:type="dxa"/>
            <w:shd w:val="clear" w:color="auto" w:fill="D9D9D9"/>
            <w:vAlign w:val="center"/>
          </w:tcPr>
          <w:p w14:paraId="50704CFC" w14:textId="77777777" w:rsidR="00B61398" w:rsidRPr="00355B62" w:rsidRDefault="00D30D8B" w:rsidP="00355B62">
            <w:pPr>
              <w:jc w:val="center"/>
              <w:rPr>
                <w:sz w:val="18"/>
                <w:szCs w:val="18"/>
              </w:rPr>
            </w:pPr>
            <w:r w:rsidRPr="00355B62">
              <w:rPr>
                <w:b/>
                <w:sz w:val="18"/>
                <w:szCs w:val="18"/>
              </w:rPr>
              <w:t>Lp.</w:t>
            </w:r>
          </w:p>
        </w:tc>
        <w:tc>
          <w:tcPr>
            <w:tcW w:w="1299" w:type="dxa"/>
            <w:shd w:val="clear" w:color="auto" w:fill="D9D9D9"/>
            <w:vAlign w:val="center"/>
          </w:tcPr>
          <w:p w14:paraId="7F463C88" w14:textId="77777777" w:rsidR="00B61398" w:rsidRPr="00355B62" w:rsidRDefault="00D30D8B" w:rsidP="00355B62">
            <w:pPr>
              <w:jc w:val="center"/>
              <w:rPr>
                <w:sz w:val="18"/>
                <w:szCs w:val="18"/>
              </w:rPr>
            </w:pPr>
            <w:r w:rsidRPr="00355B62">
              <w:rPr>
                <w:b/>
                <w:sz w:val="18"/>
                <w:szCs w:val="18"/>
              </w:rPr>
              <w:t xml:space="preserve">Część </w:t>
            </w:r>
            <w:r w:rsidR="00355B62">
              <w:rPr>
                <w:b/>
                <w:sz w:val="18"/>
                <w:szCs w:val="18"/>
              </w:rPr>
              <w:t>nr ….</w:t>
            </w:r>
          </w:p>
        </w:tc>
        <w:tc>
          <w:tcPr>
            <w:tcW w:w="1374" w:type="dxa"/>
            <w:shd w:val="clear" w:color="auto" w:fill="D9D9D9"/>
            <w:vAlign w:val="center"/>
          </w:tcPr>
          <w:p w14:paraId="448D1734" w14:textId="77777777" w:rsidR="00B61398" w:rsidRPr="00355B62" w:rsidRDefault="00D30D8B" w:rsidP="00355B62">
            <w:pPr>
              <w:jc w:val="center"/>
              <w:rPr>
                <w:sz w:val="18"/>
                <w:szCs w:val="18"/>
              </w:rPr>
            </w:pPr>
            <w:r w:rsidRPr="00355B62">
              <w:rPr>
                <w:b/>
                <w:sz w:val="18"/>
                <w:szCs w:val="18"/>
              </w:rPr>
              <w:t>Przedmiot usługi (zakres)</w:t>
            </w:r>
          </w:p>
        </w:tc>
        <w:tc>
          <w:tcPr>
            <w:tcW w:w="1353" w:type="dxa"/>
            <w:shd w:val="clear" w:color="auto" w:fill="D9D9D9"/>
            <w:vAlign w:val="center"/>
          </w:tcPr>
          <w:p w14:paraId="73C01202" w14:textId="77777777" w:rsidR="00B61398" w:rsidRPr="00355B62" w:rsidRDefault="00D30D8B" w:rsidP="00355B62">
            <w:pPr>
              <w:jc w:val="center"/>
              <w:rPr>
                <w:sz w:val="18"/>
                <w:szCs w:val="18"/>
              </w:rPr>
            </w:pPr>
            <w:r w:rsidRPr="00355B62">
              <w:rPr>
                <w:b/>
                <w:sz w:val="18"/>
                <w:szCs w:val="18"/>
              </w:rPr>
              <w:t>Odbiorca (nazwa, adres)</w:t>
            </w:r>
          </w:p>
        </w:tc>
        <w:tc>
          <w:tcPr>
            <w:tcW w:w="1384" w:type="dxa"/>
            <w:shd w:val="clear" w:color="auto" w:fill="D9D9D9"/>
            <w:vAlign w:val="center"/>
          </w:tcPr>
          <w:p w14:paraId="2A7FDB0D" w14:textId="77777777" w:rsidR="00B61398" w:rsidRPr="00355B62" w:rsidRDefault="00D30D8B" w:rsidP="00355B62">
            <w:pPr>
              <w:jc w:val="center"/>
              <w:rPr>
                <w:sz w:val="18"/>
                <w:szCs w:val="18"/>
              </w:rPr>
            </w:pPr>
            <w:r w:rsidRPr="00355B62">
              <w:rPr>
                <w:b/>
                <w:sz w:val="18"/>
                <w:szCs w:val="18"/>
              </w:rPr>
              <w:t>Data wykonania (od-do)</w:t>
            </w:r>
          </w:p>
        </w:tc>
        <w:tc>
          <w:tcPr>
            <w:tcW w:w="1341" w:type="dxa"/>
            <w:shd w:val="clear" w:color="auto" w:fill="D9D9D9"/>
            <w:vAlign w:val="center"/>
          </w:tcPr>
          <w:p w14:paraId="0603532C" w14:textId="77777777" w:rsidR="00B61398" w:rsidRPr="00355B62" w:rsidRDefault="00D30D8B" w:rsidP="00355B62">
            <w:pPr>
              <w:jc w:val="center"/>
              <w:rPr>
                <w:sz w:val="18"/>
                <w:szCs w:val="18"/>
              </w:rPr>
            </w:pPr>
            <w:r w:rsidRPr="00355B62">
              <w:rPr>
                <w:b/>
                <w:sz w:val="18"/>
                <w:szCs w:val="18"/>
              </w:rPr>
              <w:t>Wartość brutto [zł]</w:t>
            </w:r>
          </w:p>
        </w:tc>
        <w:tc>
          <w:tcPr>
            <w:tcW w:w="2181" w:type="dxa"/>
            <w:shd w:val="clear" w:color="auto" w:fill="D9D9D9"/>
            <w:vAlign w:val="center"/>
          </w:tcPr>
          <w:p w14:paraId="489A8378" w14:textId="77777777" w:rsidR="00B61398" w:rsidRPr="00355B62" w:rsidRDefault="00D30D8B" w:rsidP="00355B62">
            <w:pPr>
              <w:jc w:val="center"/>
              <w:rPr>
                <w:sz w:val="18"/>
                <w:szCs w:val="18"/>
              </w:rPr>
            </w:pPr>
            <w:r w:rsidRPr="00355B62">
              <w:rPr>
                <w:b/>
                <w:sz w:val="18"/>
                <w:szCs w:val="18"/>
              </w:rPr>
              <w:t>Dowód należytego wykonania (referencja/protokół)</w:t>
            </w:r>
          </w:p>
        </w:tc>
      </w:tr>
      <w:tr w:rsidR="00B61398" w:rsidRPr="00355B62" w14:paraId="2AF69836" w14:textId="77777777" w:rsidTr="00355B62">
        <w:trPr>
          <w:jc w:val="center"/>
        </w:trPr>
        <w:tc>
          <w:tcPr>
            <w:tcW w:w="1256" w:type="dxa"/>
            <w:vAlign w:val="center"/>
          </w:tcPr>
          <w:p w14:paraId="5A136EB4" w14:textId="77777777" w:rsidR="00B61398" w:rsidRPr="00355B62" w:rsidRDefault="00B61398" w:rsidP="00355B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vAlign w:val="center"/>
          </w:tcPr>
          <w:p w14:paraId="368AC5EF" w14:textId="77777777" w:rsidR="00B61398" w:rsidRPr="00355B62" w:rsidRDefault="00B61398" w:rsidP="00355B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74" w:type="dxa"/>
            <w:vAlign w:val="center"/>
          </w:tcPr>
          <w:p w14:paraId="04D833CD" w14:textId="77777777" w:rsidR="00B61398" w:rsidRPr="00355B62" w:rsidRDefault="00B61398" w:rsidP="00355B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3" w:type="dxa"/>
            <w:vAlign w:val="center"/>
          </w:tcPr>
          <w:p w14:paraId="7547E802" w14:textId="77777777" w:rsidR="00B61398" w:rsidRPr="00355B62" w:rsidRDefault="00B61398" w:rsidP="00355B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4" w:type="dxa"/>
            <w:vAlign w:val="center"/>
          </w:tcPr>
          <w:p w14:paraId="629C78D4" w14:textId="77777777" w:rsidR="00B61398" w:rsidRPr="00355B62" w:rsidRDefault="00B61398" w:rsidP="00355B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1" w:type="dxa"/>
            <w:vAlign w:val="center"/>
          </w:tcPr>
          <w:p w14:paraId="27D450A2" w14:textId="77777777" w:rsidR="00B61398" w:rsidRPr="00355B62" w:rsidRDefault="00B61398" w:rsidP="00355B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81" w:type="dxa"/>
            <w:vAlign w:val="center"/>
          </w:tcPr>
          <w:p w14:paraId="172614BF" w14:textId="77777777" w:rsidR="00B61398" w:rsidRPr="00355B62" w:rsidRDefault="00B61398" w:rsidP="00355B62">
            <w:pPr>
              <w:jc w:val="center"/>
              <w:rPr>
                <w:sz w:val="20"/>
                <w:szCs w:val="20"/>
              </w:rPr>
            </w:pPr>
          </w:p>
        </w:tc>
      </w:tr>
      <w:tr w:rsidR="00355B62" w:rsidRPr="00355B62" w14:paraId="6ECA25A4" w14:textId="77777777" w:rsidTr="00355B62">
        <w:trPr>
          <w:jc w:val="center"/>
        </w:trPr>
        <w:tc>
          <w:tcPr>
            <w:tcW w:w="1256" w:type="dxa"/>
            <w:vAlign w:val="center"/>
          </w:tcPr>
          <w:p w14:paraId="513A2BA1" w14:textId="77777777" w:rsidR="00355B62" w:rsidRPr="00355B62" w:rsidRDefault="00355B62" w:rsidP="00355B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vAlign w:val="center"/>
          </w:tcPr>
          <w:p w14:paraId="3FA89B6D" w14:textId="77777777" w:rsidR="00355B62" w:rsidRPr="00355B62" w:rsidRDefault="00355B62" w:rsidP="00355B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74" w:type="dxa"/>
            <w:vAlign w:val="center"/>
          </w:tcPr>
          <w:p w14:paraId="425F7991" w14:textId="77777777" w:rsidR="00355B62" w:rsidRPr="00355B62" w:rsidRDefault="00355B62" w:rsidP="00355B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3" w:type="dxa"/>
            <w:vAlign w:val="center"/>
          </w:tcPr>
          <w:p w14:paraId="63C788C3" w14:textId="77777777" w:rsidR="00355B62" w:rsidRPr="00355B62" w:rsidRDefault="00355B62" w:rsidP="00355B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4" w:type="dxa"/>
            <w:vAlign w:val="center"/>
          </w:tcPr>
          <w:p w14:paraId="78D69FEA" w14:textId="77777777" w:rsidR="00355B62" w:rsidRPr="00355B62" w:rsidRDefault="00355B62" w:rsidP="00355B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1" w:type="dxa"/>
            <w:vAlign w:val="center"/>
          </w:tcPr>
          <w:p w14:paraId="5CC1D69B" w14:textId="77777777" w:rsidR="00355B62" w:rsidRPr="00355B62" w:rsidRDefault="00355B62" w:rsidP="00355B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81" w:type="dxa"/>
            <w:vAlign w:val="center"/>
          </w:tcPr>
          <w:p w14:paraId="1352E93B" w14:textId="77777777" w:rsidR="00355B62" w:rsidRPr="00355B62" w:rsidRDefault="00355B62" w:rsidP="00355B62">
            <w:pPr>
              <w:jc w:val="center"/>
              <w:rPr>
                <w:sz w:val="20"/>
                <w:szCs w:val="20"/>
              </w:rPr>
            </w:pPr>
          </w:p>
        </w:tc>
      </w:tr>
      <w:tr w:rsidR="00355B62" w:rsidRPr="00355B62" w14:paraId="03FE43D1" w14:textId="77777777" w:rsidTr="00355B62">
        <w:trPr>
          <w:jc w:val="center"/>
        </w:trPr>
        <w:tc>
          <w:tcPr>
            <w:tcW w:w="1256" w:type="dxa"/>
            <w:vAlign w:val="center"/>
          </w:tcPr>
          <w:p w14:paraId="5C130108" w14:textId="77777777" w:rsidR="00355B62" w:rsidRPr="00355B62" w:rsidRDefault="00355B62" w:rsidP="00355B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vAlign w:val="center"/>
          </w:tcPr>
          <w:p w14:paraId="601B84DE" w14:textId="77777777" w:rsidR="00355B62" w:rsidRPr="00355B62" w:rsidRDefault="00355B62" w:rsidP="00355B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74" w:type="dxa"/>
            <w:vAlign w:val="center"/>
          </w:tcPr>
          <w:p w14:paraId="1AC5273F" w14:textId="77777777" w:rsidR="00355B62" w:rsidRPr="00355B62" w:rsidRDefault="00355B62" w:rsidP="00355B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3" w:type="dxa"/>
            <w:vAlign w:val="center"/>
          </w:tcPr>
          <w:p w14:paraId="187F5343" w14:textId="77777777" w:rsidR="00355B62" w:rsidRPr="00355B62" w:rsidRDefault="00355B62" w:rsidP="00355B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4" w:type="dxa"/>
            <w:vAlign w:val="center"/>
          </w:tcPr>
          <w:p w14:paraId="67A9EDBB" w14:textId="77777777" w:rsidR="00355B62" w:rsidRPr="00355B62" w:rsidRDefault="00355B62" w:rsidP="00355B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1" w:type="dxa"/>
            <w:vAlign w:val="center"/>
          </w:tcPr>
          <w:p w14:paraId="7D120834" w14:textId="77777777" w:rsidR="00355B62" w:rsidRPr="00355B62" w:rsidRDefault="00355B62" w:rsidP="00355B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81" w:type="dxa"/>
            <w:vAlign w:val="center"/>
          </w:tcPr>
          <w:p w14:paraId="37D1BAF6" w14:textId="77777777" w:rsidR="00355B62" w:rsidRPr="00355B62" w:rsidRDefault="00355B62" w:rsidP="00355B62">
            <w:pPr>
              <w:jc w:val="center"/>
              <w:rPr>
                <w:sz w:val="20"/>
                <w:szCs w:val="20"/>
              </w:rPr>
            </w:pPr>
          </w:p>
        </w:tc>
      </w:tr>
      <w:tr w:rsidR="00355B62" w:rsidRPr="00355B62" w14:paraId="06543585" w14:textId="77777777" w:rsidTr="00355B62">
        <w:trPr>
          <w:jc w:val="center"/>
        </w:trPr>
        <w:tc>
          <w:tcPr>
            <w:tcW w:w="1256" w:type="dxa"/>
            <w:vAlign w:val="center"/>
          </w:tcPr>
          <w:p w14:paraId="4C7C513D" w14:textId="77777777" w:rsidR="00355B62" w:rsidRPr="00355B62" w:rsidRDefault="00355B62" w:rsidP="00355B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vAlign w:val="center"/>
          </w:tcPr>
          <w:p w14:paraId="5845605C" w14:textId="77777777" w:rsidR="00355B62" w:rsidRPr="00355B62" w:rsidRDefault="00355B62" w:rsidP="00355B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74" w:type="dxa"/>
            <w:vAlign w:val="center"/>
          </w:tcPr>
          <w:p w14:paraId="788E8308" w14:textId="77777777" w:rsidR="00355B62" w:rsidRPr="00355B62" w:rsidRDefault="00355B62" w:rsidP="00355B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3" w:type="dxa"/>
            <w:vAlign w:val="center"/>
          </w:tcPr>
          <w:p w14:paraId="0E45D367" w14:textId="77777777" w:rsidR="00355B62" w:rsidRPr="00355B62" w:rsidRDefault="00355B62" w:rsidP="00355B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4" w:type="dxa"/>
            <w:vAlign w:val="center"/>
          </w:tcPr>
          <w:p w14:paraId="27CBD5E2" w14:textId="77777777" w:rsidR="00355B62" w:rsidRPr="00355B62" w:rsidRDefault="00355B62" w:rsidP="00355B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1" w:type="dxa"/>
            <w:vAlign w:val="center"/>
          </w:tcPr>
          <w:p w14:paraId="51D9132C" w14:textId="77777777" w:rsidR="00355B62" w:rsidRPr="00355B62" w:rsidRDefault="00355B62" w:rsidP="00355B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81" w:type="dxa"/>
            <w:vAlign w:val="center"/>
          </w:tcPr>
          <w:p w14:paraId="0FC1512F" w14:textId="77777777" w:rsidR="00355B62" w:rsidRPr="00355B62" w:rsidRDefault="00355B62" w:rsidP="00355B62">
            <w:pPr>
              <w:jc w:val="center"/>
              <w:rPr>
                <w:sz w:val="20"/>
                <w:szCs w:val="20"/>
              </w:rPr>
            </w:pPr>
          </w:p>
        </w:tc>
      </w:tr>
      <w:tr w:rsidR="00355B62" w:rsidRPr="00355B62" w14:paraId="56EEAAC8" w14:textId="77777777" w:rsidTr="00355B62">
        <w:trPr>
          <w:jc w:val="center"/>
        </w:trPr>
        <w:tc>
          <w:tcPr>
            <w:tcW w:w="1256" w:type="dxa"/>
            <w:vAlign w:val="center"/>
          </w:tcPr>
          <w:p w14:paraId="6795E0B1" w14:textId="77777777" w:rsidR="00355B62" w:rsidRPr="00355B62" w:rsidRDefault="00355B62" w:rsidP="00355B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vAlign w:val="center"/>
          </w:tcPr>
          <w:p w14:paraId="7BD9DB09" w14:textId="77777777" w:rsidR="00355B62" w:rsidRPr="00355B62" w:rsidRDefault="00355B62" w:rsidP="00355B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74" w:type="dxa"/>
            <w:vAlign w:val="center"/>
          </w:tcPr>
          <w:p w14:paraId="6FB4E852" w14:textId="77777777" w:rsidR="00355B62" w:rsidRPr="00355B62" w:rsidRDefault="00355B62" w:rsidP="00355B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3" w:type="dxa"/>
            <w:vAlign w:val="center"/>
          </w:tcPr>
          <w:p w14:paraId="0A417BF7" w14:textId="77777777" w:rsidR="00355B62" w:rsidRPr="00355B62" w:rsidRDefault="00355B62" w:rsidP="00355B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4" w:type="dxa"/>
            <w:vAlign w:val="center"/>
          </w:tcPr>
          <w:p w14:paraId="0D3D750C" w14:textId="77777777" w:rsidR="00355B62" w:rsidRPr="00355B62" w:rsidRDefault="00355B62" w:rsidP="00355B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1" w:type="dxa"/>
            <w:vAlign w:val="center"/>
          </w:tcPr>
          <w:p w14:paraId="09BFF753" w14:textId="77777777" w:rsidR="00355B62" w:rsidRPr="00355B62" w:rsidRDefault="00355B62" w:rsidP="00355B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81" w:type="dxa"/>
            <w:vAlign w:val="center"/>
          </w:tcPr>
          <w:p w14:paraId="247FD3D7" w14:textId="77777777" w:rsidR="00355B62" w:rsidRPr="00355B62" w:rsidRDefault="00355B62" w:rsidP="00355B62">
            <w:pPr>
              <w:jc w:val="center"/>
              <w:rPr>
                <w:sz w:val="20"/>
                <w:szCs w:val="20"/>
              </w:rPr>
            </w:pPr>
          </w:p>
        </w:tc>
      </w:tr>
      <w:tr w:rsidR="00355B62" w:rsidRPr="00355B62" w14:paraId="23C59CD5" w14:textId="77777777" w:rsidTr="00355B62">
        <w:trPr>
          <w:jc w:val="center"/>
        </w:trPr>
        <w:tc>
          <w:tcPr>
            <w:tcW w:w="1256" w:type="dxa"/>
            <w:vAlign w:val="center"/>
          </w:tcPr>
          <w:p w14:paraId="1D1AA608" w14:textId="77777777" w:rsidR="00355B62" w:rsidRPr="00355B62" w:rsidRDefault="00355B62" w:rsidP="00355B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vAlign w:val="center"/>
          </w:tcPr>
          <w:p w14:paraId="22603F8C" w14:textId="77777777" w:rsidR="00355B62" w:rsidRPr="00355B62" w:rsidRDefault="00355B62" w:rsidP="00355B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74" w:type="dxa"/>
            <w:vAlign w:val="center"/>
          </w:tcPr>
          <w:p w14:paraId="6172B201" w14:textId="77777777" w:rsidR="00355B62" w:rsidRPr="00355B62" w:rsidRDefault="00355B62" w:rsidP="00355B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3" w:type="dxa"/>
            <w:vAlign w:val="center"/>
          </w:tcPr>
          <w:p w14:paraId="0823A988" w14:textId="77777777" w:rsidR="00355B62" w:rsidRPr="00355B62" w:rsidRDefault="00355B62" w:rsidP="00355B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4" w:type="dxa"/>
            <w:vAlign w:val="center"/>
          </w:tcPr>
          <w:p w14:paraId="5B2B7FBA" w14:textId="77777777" w:rsidR="00355B62" w:rsidRPr="00355B62" w:rsidRDefault="00355B62" w:rsidP="00355B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1" w:type="dxa"/>
            <w:vAlign w:val="center"/>
          </w:tcPr>
          <w:p w14:paraId="2ECFDAB0" w14:textId="77777777" w:rsidR="00355B62" w:rsidRPr="00355B62" w:rsidRDefault="00355B62" w:rsidP="00355B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81" w:type="dxa"/>
            <w:vAlign w:val="center"/>
          </w:tcPr>
          <w:p w14:paraId="77055CCA" w14:textId="77777777" w:rsidR="00355B62" w:rsidRPr="00355B62" w:rsidRDefault="00355B62" w:rsidP="00355B62">
            <w:pPr>
              <w:jc w:val="center"/>
              <w:rPr>
                <w:sz w:val="20"/>
                <w:szCs w:val="20"/>
              </w:rPr>
            </w:pPr>
          </w:p>
        </w:tc>
      </w:tr>
    </w:tbl>
    <w:p w14:paraId="6F1E5D22" w14:textId="77777777" w:rsidR="00B61398" w:rsidRPr="00355B62" w:rsidRDefault="00B61398" w:rsidP="00355B62">
      <w:pPr>
        <w:spacing w:after="0"/>
        <w:rPr>
          <w:sz w:val="20"/>
          <w:szCs w:val="20"/>
        </w:rPr>
      </w:pPr>
    </w:p>
    <w:p w14:paraId="7AE7E5AC" w14:textId="77777777" w:rsidR="00B61398" w:rsidRPr="00355B62" w:rsidRDefault="00D30D8B" w:rsidP="00355B62">
      <w:pPr>
        <w:spacing w:after="0"/>
        <w:rPr>
          <w:sz w:val="20"/>
          <w:szCs w:val="20"/>
        </w:rPr>
      </w:pPr>
      <w:r w:rsidRPr="00355B62">
        <w:rPr>
          <w:sz w:val="20"/>
          <w:szCs w:val="20"/>
        </w:rPr>
        <w:t>Oświadczam(-y), że powyższe dane są zgodne z prawdą.</w:t>
      </w:r>
    </w:p>
    <w:p w14:paraId="2D62EF4C" w14:textId="77777777" w:rsidR="00355B62" w:rsidRDefault="00355B62" w:rsidP="00355B62">
      <w:pPr>
        <w:spacing w:after="0"/>
        <w:rPr>
          <w:sz w:val="20"/>
          <w:szCs w:val="20"/>
        </w:rPr>
      </w:pPr>
    </w:p>
    <w:p w14:paraId="4782FB2B" w14:textId="77777777" w:rsidR="00355B62" w:rsidRDefault="00355B62" w:rsidP="00355B62">
      <w:pPr>
        <w:spacing w:after="0"/>
        <w:rPr>
          <w:sz w:val="20"/>
          <w:szCs w:val="20"/>
        </w:rPr>
      </w:pPr>
    </w:p>
    <w:p w14:paraId="06EA822E" w14:textId="77777777" w:rsidR="00355B62" w:rsidRDefault="00355B62" w:rsidP="00355B62">
      <w:r>
        <w:t>......................................................., dnia .................... 2026 r.</w:t>
      </w:r>
    </w:p>
    <w:p w14:paraId="6D90E537" w14:textId="77777777" w:rsidR="00355B62" w:rsidRDefault="00355B62" w:rsidP="00355B62">
      <w:pPr>
        <w:spacing w:after="0"/>
        <w:rPr>
          <w:sz w:val="20"/>
          <w:szCs w:val="20"/>
        </w:rPr>
      </w:pPr>
    </w:p>
    <w:p w14:paraId="6AB66C42" w14:textId="77777777" w:rsidR="00355B62" w:rsidRDefault="00355B62" w:rsidP="00355B62">
      <w:pPr>
        <w:spacing w:after="0"/>
        <w:rPr>
          <w:sz w:val="20"/>
          <w:szCs w:val="20"/>
        </w:rPr>
      </w:pPr>
    </w:p>
    <w:p w14:paraId="736414C9" w14:textId="77777777" w:rsidR="00355B62" w:rsidRDefault="00355B62" w:rsidP="00355B62">
      <w:pPr>
        <w:spacing w:after="0"/>
        <w:rPr>
          <w:sz w:val="20"/>
          <w:szCs w:val="20"/>
        </w:rPr>
      </w:pPr>
    </w:p>
    <w:p w14:paraId="617E6A0A" w14:textId="77777777" w:rsidR="00355B62" w:rsidRPr="00FE6AF2" w:rsidRDefault="00355B62" w:rsidP="00355B62">
      <w:pPr>
        <w:widowControl w:val="0"/>
        <w:jc w:val="center"/>
        <w:rPr>
          <w:b/>
          <w:i/>
          <w:color w:val="FF0000"/>
          <w:sz w:val="18"/>
          <w:szCs w:val="18"/>
        </w:rPr>
      </w:pPr>
      <w:r w:rsidRPr="00FE6AF2">
        <w:rPr>
          <w:b/>
          <w:i/>
          <w:color w:val="FF0000"/>
          <w:sz w:val="18"/>
          <w:szCs w:val="18"/>
        </w:rPr>
        <w:t xml:space="preserve">Niniejszy formularz należy opatrzyć kwalifikowanym podpisem elektronicznym lub podpisem zaufanym lub </w:t>
      </w:r>
      <w:r w:rsidRPr="00FE6AF2">
        <w:rPr>
          <w:b/>
          <w:i/>
          <w:color w:val="FF0000"/>
          <w:sz w:val="18"/>
          <w:szCs w:val="18"/>
          <w:u w:val="single"/>
        </w:rPr>
        <w:t>cyfrowym</w:t>
      </w:r>
      <w:r w:rsidRPr="00FE6AF2">
        <w:rPr>
          <w:b/>
          <w:i/>
          <w:color w:val="FF0000"/>
          <w:sz w:val="18"/>
          <w:szCs w:val="18"/>
        </w:rPr>
        <w:t xml:space="preserve"> podpisem osobistym właściwej/-ych, umocowanej/-ych osoby/osób uprawnionej/-ych do występowania w obrocie prawnym, reprezentowania wykonawcy i składania oświadczeń woli w jego imieniu</w:t>
      </w:r>
    </w:p>
    <w:p w14:paraId="49B6E7C3" w14:textId="77777777" w:rsidR="00B61398" w:rsidRPr="00355B62" w:rsidRDefault="00D30D8B" w:rsidP="00355B62">
      <w:pPr>
        <w:spacing w:after="0"/>
        <w:rPr>
          <w:sz w:val="20"/>
          <w:szCs w:val="20"/>
        </w:rPr>
      </w:pPr>
      <w:r w:rsidRPr="00355B62">
        <w:rPr>
          <w:sz w:val="20"/>
          <w:szCs w:val="20"/>
        </w:rPr>
        <w:br w:type="page"/>
      </w:r>
    </w:p>
    <w:p w14:paraId="08E5ED6C" w14:textId="7E87C278" w:rsidR="00355B62" w:rsidRDefault="00355B62" w:rsidP="00355B62">
      <w:pPr>
        <w:spacing w:after="0"/>
        <w:rPr>
          <w:bCs/>
          <w:sz w:val="20"/>
          <w:szCs w:val="20"/>
        </w:rPr>
      </w:pPr>
      <w:r>
        <w:rPr>
          <w:bCs/>
          <w:sz w:val="20"/>
          <w:szCs w:val="20"/>
        </w:rPr>
        <w:lastRenderedPageBreak/>
        <w:t>ZP.261.</w:t>
      </w:r>
      <w:r w:rsidR="00F05A4B">
        <w:rPr>
          <w:bCs/>
          <w:sz w:val="20"/>
          <w:szCs w:val="20"/>
        </w:rPr>
        <w:t>13</w:t>
      </w:r>
      <w:r>
        <w:rPr>
          <w:bCs/>
          <w:sz w:val="20"/>
          <w:szCs w:val="20"/>
        </w:rPr>
        <w:t>.2026.AS</w:t>
      </w:r>
    </w:p>
    <w:p w14:paraId="77D209F2" w14:textId="1B1D2B65" w:rsidR="00355B62" w:rsidRDefault="00433FAB" w:rsidP="00433FAB">
      <w:pPr>
        <w:tabs>
          <w:tab w:val="left" w:pos="7783"/>
        </w:tabs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         </w:t>
      </w:r>
      <w:r>
        <w:rPr>
          <w:bCs/>
          <w:sz w:val="20"/>
          <w:szCs w:val="20"/>
        </w:rPr>
        <w:t>załącznik nr 3.2 do zapytania</w:t>
      </w:r>
    </w:p>
    <w:p w14:paraId="4AF9C43A" w14:textId="77777777" w:rsidR="00433FAB" w:rsidRDefault="00433FAB" w:rsidP="00355B62">
      <w:pPr>
        <w:spacing w:after="0" w:line="240" w:lineRule="auto"/>
        <w:jc w:val="center"/>
        <w:rPr>
          <w:b/>
          <w:sz w:val="24"/>
          <w:szCs w:val="24"/>
        </w:rPr>
      </w:pPr>
    </w:p>
    <w:p w14:paraId="4FD46E37" w14:textId="7CA46D15" w:rsidR="00B61398" w:rsidRPr="00355B62" w:rsidRDefault="00D30D8B" w:rsidP="00355B62">
      <w:pPr>
        <w:spacing w:after="0" w:line="240" w:lineRule="auto"/>
        <w:jc w:val="center"/>
        <w:rPr>
          <w:sz w:val="24"/>
          <w:szCs w:val="24"/>
        </w:rPr>
      </w:pPr>
      <w:r w:rsidRPr="00355B62">
        <w:rPr>
          <w:b/>
          <w:sz w:val="24"/>
          <w:szCs w:val="24"/>
        </w:rPr>
        <w:t>WYKAZ OSÓB</w:t>
      </w:r>
      <w:r w:rsidRPr="00355B62">
        <w:rPr>
          <w:b/>
          <w:sz w:val="24"/>
          <w:szCs w:val="24"/>
        </w:rPr>
        <w:br/>
        <w:t>skierowanych do realizacji zamówienia</w:t>
      </w:r>
    </w:p>
    <w:p w14:paraId="23952400" w14:textId="77777777" w:rsidR="00355B62" w:rsidRDefault="00355B62">
      <w:pPr>
        <w:rPr>
          <w:sz w:val="24"/>
          <w:szCs w:val="24"/>
        </w:rPr>
      </w:pPr>
    </w:p>
    <w:p w14:paraId="2B92DCAF" w14:textId="77777777" w:rsidR="00B61398" w:rsidRPr="00355B62" w:rsidRDefault="00355B62" w:rsidP="00355B62">
      <w:pPr>
        <w:spacing w:after="0" w:line="240" w:lineRule="auto"/>
        <w:jc w:val="both"/>
      </w:pPr>
      <w:r w:rsidRPr="00355B62">
        <w:t>dotyczy postępowania p.n.: „Przeglądy i konserwacja urządzeń oraz zabezpieczeń przeciwpożarowych w obiektach SP ZOZ Sanatorium Uzdrowiskowego MSWiA w Kołobrzegu”</w:t>
      </w:r>
    </w:p>
    <w:p w14:paraId="3C28E065" w14:textId="77777777" w:rsidR="00B61398" w:rsidRDefault="00B61398"/>
    <w:tbl>
      <w:tblPr>
        <w:tblStyle w:val="Tabela-Siatka"/>
        <w:tblW w:w="10598" w:type="dxa"/>
        <w:jc w:val="center"/>
        <w:tblLook w:val="04A0" w:firstRow="1" w:lastRow="0" w:firstColumn="1" w:lastColumn="0" w:noHBand="0" w:noVBand="1"/>
      </w:tblPr>
      <w:tblGrid>
        <w:gridCol w:w="489"/>
        <w:gridCol w:w="1061"/>
        <w:gridCol w:w="1400"/>
        <w:gridCol w:w="1150"/>
        <w:gridCol w:w="2557"/>
        <w:gridCol w:w="1565"/>
        <w:gridCol w:w="2376"/>
      </w:tblGrid>
      <w:tr w:rsidR="00B61398" w14:paraId="16F335F1" w14:textId="77777777" w:rsidTr="00355B62">
        <w:trPr>
          <w:jc w:val="center"/>
        </w:trPr>
        <w:tc>
          <w:tcPr>
            <w:tcW w:w="489" w:type="dxa"/>
            <w:shd w:val="clear" w:color="auto" w:fill="D9D9D9"/>
            <w:vAlign w:val="center"/>
          </w:tcPr>
          <w:p w14:paraId="07354CB9" w14:textId="77777777" w:rsidR="00B61398" w:rsidRPr="00355B62" w:rsidRDefault="00D30D8B" w:rsidP="00355B62">
            <w:pPr>
              <w:jc w:val="center"/>
              <w:rPr>
                <w:sz w:val="18"/>
                <w:szCs w:val="18"/>
              </w:rPr>
            </w:pPr>
            <w:r w:rsidRPr="00355B62">
              <w:rPr>
                <w:b/>
                <w:sz w:val="18"/>
                <w:szCs w:val="18"/>
              </w:rPr>
              <w:t>Lp.</w:t>
            </w:r>
          </w:p>
        </w:tc>
        <w:tc>
          <w:tcPr>
            <w:tcW w:w="1061" w:type="dxa"/>
            <w:shd w:val="clear" w:color="auto" w:fill="D9D9D9"/>
            <w:vAlign w:val="center"/>
          </w:tcPr>
          <w:p w14:paraId="22CD1A5E" w14:textId="77777777" w:rsidR="00B61398" w:rsidRPr="00355B62" w:rsidRDefault="00D30D8B" w:rsidP="00355B62">
            <w:pPr>
              <w:jc w:val="center"/>
              <w:rPr>
                <w:sz w:val="18"/>
                <w:szCs w:val="18"/>
              </w:rPr>
            </w:pPr>
            <w:r w:rsidRPr="00355B62">
              <w:rPr>
                <w:b/>
                <w:sz w:val="18"/>
                <w:szCs w:val="18"/>
              </w:rPr>
              <w:t>Imię i nazwisko</w:t>
            </w:r>
          </w:p>
        </w:tc>
        <w:tc>
          <w:tcPr>
            <w:tcW w:w="1400" w:type="dxa"/>
            <w:shd w:val="clear" w:color="auto" w:fill="D9D9D9"/>
            <w:vAlign w:val="center"/>
          </w:tcPr>
          <w:p w14:paraId="317954BA" w14:textId="77777777" w:rsidR="00B61398" w:rsidRPr="00355B62" w:rsidRDefault="00D30D8B" w:rsidP="00355B62">
            <w:pPr>
              <w:jc w:val="center"/>
              <w:rPr>
                <w:sz w:val="18"/>
                <w:szCs w:val="18"/>
              </w:rPr>
            </w:pPr>
            <w:r w:rsidRPr="00355B62">
              <w:rPr>
                <w:b/>
                <w:sz w:val="18"/>
                <w:szCs w:val="18"/>
              </w:rPr>
              <w:t>Rola/funkcja</w:t>
            </w:r>
          </w:p>
        </w:tc>
        <w:tc>
          <w:tcPr>
            <w:tcW w:w="1150" w:type="dxa"/>
            <w:shd w:val="clear" w:color="auto" w:fill="D9D9D9"/>
            <w:vAlign w:val="center"/>
          </w:tcPr>
          <w:p w14:paraId="16B42F7A" w14:textId="77777777" w:rsidR="00B61398" w:rsidRPr="00355B62" w:rsidRDefault="00D30D8B" w:rsidP="00355B62">
            <w:pPr>
              <w:jc w:val="center"/>
              <w:rPr>
                <w:sz w:val="18"/>
                <w:szCs w:val="18"/>
              </w:rPr>
            </w:pPr>
            <w:r w:rsidRPr="00355B62">
              <w:rPr>
                <w:b/>
                <w:sz w:val="18"/>
                <w:szCs w:val="18"/>
              </w:rPr>
              <w:t xml:space="preserve">Część </w:t>
            </w:r>
            <w:r w:rsidR="00355B62">
              <w:rPr>
                <w:b/>
                <w:sz w:val="18"/>
                <w:szCs w:val="18"/>
              </w:rPr>
              <w:t>nr ……..</w:t>
            </w:r>
          </w:p>
        </w:tc>
        <w:tc>
          <w:tcPr>
            <w:tcW w:w="2557" w:type="dxa"/>
            <w:shd w:val="clear" w:color="auto" w:fill="D9D9D9"/>
            <w:vAlign w:val="center"/>
          </w:tcPr>
          <w:p w14:paraId="198E0EE0" w14:textId="77777777" w:rsidR="00B61398" w:rsidRPr="00355B62" w:rsidRDefault="00D30D8B" w:rsidP="00355B62">
            <w:pPr>
              <w:jc w:val="center"/>
              <w:rPr>
                <w:sz w:val="18"/>
                <w:szCs w:val="18"/>
              </w:rPr>
            </w:pPr>
            <w:r w:rsidRPr="00355B62">
              <w:rPr>
                <w:b/>
                <w:sz w:val="18"/>
                <w:szCs w:val="18"/>
              </w:rPr>
              <w:t>Kwalifikacje/uprawnienia (np. SEP E do 1 kV)</w:t>
            </w:r>
          </w:p>
        </w:tc>
        <w:tc>
          <w:tcPr>
            <w:tcW w:w="1565" w:type="dxa"/>
            <w:shd w:val="clear" w:color="auto" w:fill="D9D9D9"/>
            <w:vAlign w:val="center"/>
          </w:tcPr>
          <w:p w14:paraId="79DD59A6" w14:textId="77777777" w:rsidR="00B61398" w:rsidRPr="00355B62" w:rsidRDefault="00D30D8B" w:rsidP="00355B62">
            <w:pPr>
              <w:jc w:val="center"/>
              <w:rPr>
                <w:sz w:val="18"/>
                <w:szCs w:val="18"/>
              </w:rPr>
            </w:pPr>
            <w:r w:rsidRPr="00355B62">
              <w:rPr>
                <w:b/>
                <w:sz w:val="18"/>
                <w:szCs w:val="18"/>
              </w:rPr>
              <w:t>Doświadczenie (opis)</w:t>
            </w:r>
          </w:p>
        </w:tc>
        <w:tc>
          <w:tcPr>
            <w:tcW w:w="2376" w:type="dxa"/>
            <w:shd w:val="clear" w:color="auto" w:fill="D9D9D9"/>
            <w:vAlign w:val="center"/>
          </w:tcPr>
          <w:p w14:paraId="3BC530F0" w14:textId="77777777" w:rsidR="00B61398" w:rsidRPr="00355B62" w:rsidRDefault="00D30D8B" w:rsidP="00355B62">
            <w:pPr>
              <w:jc w:val="center"/>
              <w:rPr>
                <w:sz w:val="18"/>
                <w:szCs w:val="18"/>
              </w:rPr>
            </w:pPr>
            <w:r w:rsidRPr="00355B62">
              <w:rPr>
                <w:b/>
                <w:sz w:val="18"/>
                <w:szCs w:val="18"/>
              </w:rPr>
              <w:t>Podstawa dysponowania (umowa o pracę/zlecenie/inne)</w:t>
            </w:r>
          </w:p>
        </w:tc>
      </w:tr>
      <w:tr w:rsidR="00B61398" w14:paraId="7A9EB7BF" w14:textId="77777777" w:rsidTr="00355B62">
        <w:trPr>
          <w:jc w:val="center"/>
        </w:trPr>
        <w:tc>
          <w:tcPr>
            <w:tcW w:w="489" w:type="dxa"/>
            <w:vAlign w:val="center"/>
          </w:tcPr>
          <w:p w14:paraId="0B690E5C" w14:textId="77777777" w:rsidR="00B61398" w:rsidRDefault="00B61398"/>
        </w:tc>
        <w:tc>
          <w:tcPr>
            <w:tcW w:w="1061" w:type="dxa"/>
            <w:vAlign w:val="center"/>
          </w:tcPr>
          <w:p w14:paraId="58588E8D" w14:textId="77777777" w:rsidR="00B61398" w:rsidRDefault="00B61398"/>
        </w:tc>
        <w:tc>
          <w:tcPr>
            <w:tcW w:w="1400" w:type="dxa"/>
            <w:vAlign w:val="center"/>
          </w:tcPr>
          <w:p w14:paraId="58619ABA" w14:textId="77777777" w:rsidR="00B61398" w:rsidRDefault="00B61398"/>
        </w:tc>
        <w:tc>
          <w:tcPr>
            <w:tcW w:w="1150" w:type="dxa"/>
            <w:vAlign w:val="center"/>
          </w:tcPr>
          <w:p w14:paraId="3379B3CD" w14:textId="77777777" w:rsidR="00B61398" w:rsidRDefault="00B61398"/>
        </w:tc>
        <w:tc>
          <w:tcPr>
            <w:tcW w:w="2557" w:type="dxa"/>
            <w:vAlign w:val="center"/>
          </w:tcPr>
          <w:p w14:paraId="5EF39E55" w14:textId="77777777" w:rsidR="00B61398" w:rsidRDefault="00B61398"/>
        </w:tc>
        <w:tc>
          <w:tcPr>
            <w:tcW w:w="1565" w:type="dxa"/>
            <w:vAlign w:val="center"/>
          </w:tcPr>
          <w:p w14:paraId="430DFB12" w14:textId="77777777" w:rsidR="00B61398" w:rsidRDefault="00B61398"/>
        </w:tc>
        <w:tc>
          <w:tcPr>
            <w:tcW w:w="2376" w:type="dxa"/>
            <w:vAlign w:val="center"/>
          </w:tcPr>
          <w:p w14:paraId="0A65B35D" w14:textId="77777777" w:rsidR="00B61398" w:rsidRDefault="00B61398"/>
        </w:tc>
      </w:tr>
      <w:tr w:rsidR="00355B62" w14:paraId="548EC4AF" w14:textId="77777777" w:rsidTr="00355B62">
        <w:trPr>
          <w:jc w:val="center"/>
        </w:trPr>
        <w:tc>
          <w:tcPr>
            <w:tcW w:w="489" w:type="dxa"/>
            <w:vAlign w:val="center"/>
          </w:tcPr>
          <w:p w14:paraId="35FC06BC" w14:textId="77777777" w:rsidR="00355B62" w:rsidRDefault="00355B62"/>
        </w:tc>
        <w:tc>
          <w:tcPr>
            <w:tcW w:w="1061" w:type="dxa"/>
            <w:vAlign w:val="center"/>
          </w:tcPr>
          <w:p w14:paraId="209B26F3" w14:textId="77777777" w:rsidR="00355B62" w:rsidRDefault="00355B62"/>
        </w:tc>
        <w:tc>
          <w:tcPr>
            <w:tcW w:w="1400" w:type="dxa"/>
            <w:vAlign w:val="center"/>
          </w:tcPr>
          <w:p w14:paraId="7B320B25" w14:textId="77777777" w:rsidR="00355B62" w:rsidRDefault="00355B62"/>
        </w:tc>
        <w:tc>
          <w:tcPr>
            <w:tcW w:w="1150" w:type="dxa"/>
            <w:vAlign w:val="center"/>
          </w:tcPr>
          <w:p w14:paraId="49E28699" w14:textId="77777777" w:rsidR="00355B62" w:rsidRDefault="00355B62"/>
        </w:tc>
        <w:tc>
          <w:tcPr>
            <w:tcW w:w="2557" w:type="dxa"/>
            <w:vAlign w:val="center"/>
          </w:tcPr>
          <w:p w14:paraId="125274AD" w14:textId="77777777" w:rsidR="00355B62" w:rsidRDefault="00355B62"/>
        </w:tc>
        <w:tc>
          <w:tcPr>
            <w:tcW w:w="1565" w:type="dxa"/>
            <w:vAlign w:val="center"/>
          </w:tcPr>
          <w:p w14:paraId="0052C334" w14:textId="77777777" w:rsidR="00355B62" w:rsidRDefault="00355B62"/>
        </w:tc>
        <w:tc>
          <w:tcPr>
            <w:tcW w:w="2376" w:type="dxa"/>
            <w:vAlign w:val="center"/>
          </w:tcPr>
          <w:p w14:paraId="021757C5" w14:textId="77777777" w:rsidR="00355B62" w:rsidRDefault="00355B62"/>
        </w:tc>
      </w:tr>
      <w:tr w:rsidR="00355B62" w14:paraId="738BE6EE" w14:textId="77777777" w:rsidTr="00355B62">
        <w:trPr>
          <w:jc w:val="center"/>
        </w:trPr>
        <w:tc>
          <w:tcPr>
            <w:tcW w:w="489" w:type="dxa"/>
            <w:vAlign w:val="center"/>
          </w:tcPr>
          <w:p w14:paraId="041C448F" w14:textId="77777777" w:rsidR="00355B62" w:rsidRDefault="00355B62"/>
        </w:tc>
        <w:tc>
          <w:tcPr>
            <w:tcW w:w="1061" w:type="dxa"/>
            <w:vAlign w:val="center"/>
          </w:tcPr>
          <w:p w14:paraId="4B7ED114" w14:textId="77777777" w:rsidR="00355B62" w:rsidRDefault="00355B62"/>
        </w:tc>
        <w:tc>
          <w:tcPr>
            <w:tcW w:w="1400" w:type="dxa"/>
            <w:vAlign w:val="center"/>
          </w:tcPr>
          <w:p w14:paraId="5B27CFC5" w14:textId="77777777" w:rsidR="00355B62" w:rsidRDefault="00355B62"/>
        </w:tc>
        <w:tc>
          <w:tcPr>
            <w:tcW w:w="1150" w:type="dxa"/>
            <w:vAlign w:val="center"/>
          </w:tcPr>
          <w:p w14:paraId="215A9ACD" w14:textId="77777777" w:rsidR="00355B62" w:rsidRDefault="00355B62"/>
        </w:tc>
        <w:tc>
          <w:tcPr>
            <w:tcW w:w="2557" w:type="dxa"/>
            <w:vAlign w:val="center"/>
          </w:tcPr>
          <w:p w14:paraId="2BF162F8" w14:textId="77777777" w:rsidR="00355B62" w:rsidRDefault="00355B62"/>
        </w:tc>
        <w:tc>
          <w:tcPr>
            <w:tcW w:w="1565" w:type="dxa"/>
            <w:vAlign w:val="center"/>
          </w:tcPr>
          <w:p w14:paraId="666E9C48" w14:textId="77777777" w:rsidR="00355B62" w:rsidRDefault="00355B62"/>
        </w:tc>
        <w:tc>
          <w:tcPr>
            <w:tcW w:w="2376" w:type="dxa"/>
            <w:vAlign w:val="center"/>
          </w:tcPr>
          <w:p w14:paraId="3C6E6E57" w14:textId="77777777" w:rsidR="00355B62" w:rsidRDefault="00355B62"/>
        </w:tc>
      </w:tr>
      <w:tr w:rsidR="00355B62" w14:paraId="1693C931" w14:textId="77777777" w:rsidTr="00355B62">
        <w:trPr>
          <w:jc w:val="center"/>
        </w:trPr>
        <w:tc>
          <w:tcPr>
            <w:tcW w:w="489" w:type="dxa"/>
            <w:vAlign w:val="center"/>
          </w:tcPr>
          <w:p w14:paraId="592724CE" w14:textId="77777777" w:rsidR="00355B62" w:rsidRDefault="00355B62"/>
        </w:tc>
        <w:tc>
          <w:tcPr>
            <w:tcW w:w="1061" w:type="dxa"/>
            <w:vAlign w:val="center"/>
          </w:tcPr>
          <w:p w14:paraId="4DBBE5DA" w14:textId="77777777" w:rsidR="00355B62" w:rsidRDefault="00355B62"/>
        </w:tc>
        <w:tc>
          <w:tcPr>
            <w:tcW w:w="1400" w:type="dxa"/>
            <w:vAlign w:val="center"/>
          </w:tcPr>
          <w:p w14:paraId="3C6DAF11" w14:textId="77777777" w:rsidR="00355B62" w:rsidRDefault="00355B62"/>
        </w:tc>
        <w:tc>
          <w:tcPr>
            <w:tcW w:w="1150" w:type="dxa"/>
            <w:vAlign w:val="center"/>
          </w:tcPr>
          <w:p w14:paraId="56E1F4F8" w14:textId="77777777" w:rsidR="00355B62" w:rsidRDefault="00355B62"/>
        </w:tc>
        <w:tc>
          <w:tcPr>
            <w:tcW w:w="2557" w:type="dxa"/>
            <w:vAlign w:val="center"/>
          </w:tcPr>
          <w:p w14:paraId="357FA71C" w14:textId="77777777" w:rsidR="00355B62" w:rsidRDefault="00355B62"/>
        </w:tc>
        <w:tc>
          <w:tcPr>
            <w:tcW w:w="1565" w:type="dxa"/>
            <w:vAlign w:val="center"/>
          </w:tcPr>
          <w:p w14:paraId="7D3AAEEA" w14:textId="77777777" w:rsidR="00355B62" w:rsidRDefault="00355B62"/>
        </w:tc>
        <w:tc>
          <w:tcPr>
            <w:tcW w:w="2376" w:type="dxa"/>
            <w:vAlign w:val="center"/>
          </w:tcPr>
          <w:p w14:paraId="4F554DBA" w14:textId="77777777" w:rsidR="00355B62" w:rsidRDefault="00355B62"/>
        </w:tc>
      </w:tr>
      <w:tr w:rsidR="00355B62" w14:paraId="6B4872FF" w14:textId="77777777" w:rsidTr="00355B62">
        <w:trPr>
          <w:jc w:val="center"/>
        </w:trPr>
        <w:tc>
          <w:tcPr>
            <w:tcW w:w="489" w:type="dxa"/>
            <w:vAlign w:val="center"/>
          </w:tcPr>
          <w:p w14:paraId="3E9A1080" w14:textId="77777777" w:rsidR="00355B62" w:rsidRDefault="00355B62"/>
        </w:tc>
        <w:tc>
          <w:tcPr>
            <w:tcW w:w="1061" w:type="dxa"/>
            <w:vAlign w:val="center"/>
          </w:tcPr>
          <w:p w14:paraId="3777E514" w14:textId="77777777" w:rsidR="00355B62" w:rsidRDefault="00355B62"/>
        </w:tc>
        <w:tc>
          <w:tcPr>
            <w:tcW w:w="1400" w:type="dxa"/>
            <w:vAlign w:val="center"/>
          </w:tcPr>
          <w:p w14:paraId="0D9BFD4C" w14:textId="77777777" w:rsidR="00355B62" w:rsidRDefault="00355B62"/>
        </w:tc>
        <w:tc>
          <w:tcPr>
            <w:tcW w:w="1150" w:type="dxa"/>
            <w:vAlign w:val="center"/>
          </w:tcPr>
          <w:p w14:paraId="3450F599" w14:textId="77777777" w:rsidR="00355B62" w:rsidRDefault="00355B62"/>
        </w:tc>
        <w:tc>
          <w:tcPr>
            <w:tcW w:w="2557" w:type="dxa"/>
            <w:vAlign w:val="center"/>
          </w:tcPr>
          <w:p w14:paraId="20EAAFC6" w14:textId="77777777" w:rsidR="00355B62" w:rsidRDefault="00355B62"/>
        </w:tc>
        <w:tc>
          <w:tcPr>
            <w:tcW w:w="1565" w:type="dxa"/>
            <w:vAlign w:val="center"/>
          </w:tcPr>
          <w:p w14:paraId="6665F374" w14:textId="77777777" w:rsidR="00355B62" w:rsidRDefault="00355B62"/>
        </w:tc>
        <w:tc>
          <w:tcPr>
            <w:tcW w:w="2376" w:type="dxa"/>
            <w:vAlign w:val="center"/>
          </w:tcPr>
          <w:p w14:paraId="70398FA4" w14:textId="77777777" w:rsidR="00355B62" w:rsidRDefault="00355B62"/>
        </w:tc>
      </w:tr>
      <w:tr w:rsidR="00355B62" w14:paraId="523FBAA8" w14:textId="77777777" w:rsidTr="00355B62">
        <w:trPr>
          <w:jc w:val="center"/>
        </w:trPr>
        <w:tc>
          <w:tcPr>
            <w:tcW w:w="489" w:type="dxa"/>
            <w:vAlign w:val="center"/>
          </w:tcPr>
          <w:p w14:paraId="55709A8B" w14:textId="77777777" w:rsidR="00355B62" w:rsidRDefault="00355B62"/>
        </w:tc>
        <w:tc>
          <w:tcPr>
            <w:tcW w:w="1061" w:type="dxa"/>
            <w:vAlign w:val="center"/>
          </w:tcPr>
          <w:p w14:paraId="5BE5B4B7" w14:textId="77777777" w:rsidR="00355B62" w:rsidRDefault="00355B62"/>
        </w:tc>
        <w:tc>
          <w:tcPr>
            <w:tcW w:w="1400" w:type="dxa"/>
            <w:vAlign w:val="center"/>
          </w:tcPr>
          <w:p w14:paraId="1652B1BE" w14:textId="77777777" w:rsidR="00355B62" w:rsidRDefault="00355B62"/>
        </w:tc>
        <w:tc>
          <w:tcPr>
            <w:tcW w:w="1150" w:type="dxa"/>
            <w:vAlign w:val="center"/>
          </w:tcPr>
          <w:p w14:paraId="7D7970A7" w14:textId="77777777" w:rsidR="00355B62" w:rsidRDefault="00355B62"/>
        </w:tc>
        <w:tc>
          <w:tcPr>
            <w:tcW w:w="2557" w:type="dxa"/>
            <w:vAlign w:val="center"/>
          </w:tcPr>
          <w:p w14:paraId="36E3C46F" w14:textId="77777777" w:rsidR="00355B62" w:rsidRDefault="00355B62"/>
        </w:tc>
        <w:tc>
          <w:tcPr>
            <w:tcW w:w="1565" w:type="dxa"/>
            <w:vAlign w:val="center"/>
          </w:tcPr>
          <w:p w14:paraId="5AF3A346" w14:textId="77777777" w:rsidR="00355B62" w:rsidRDefault="00355B62"/>
        </w:tc>
        <w:tc>
          <w:tcPr>
            <w:tcW w:w="2376" w:type="dxa"/>
            <w:vAlign w:val="center"/>
          </w:tcPr>
          <w:p w14:paraId="4FCBA32C" w14:textId="77777777" w:rsidR="00355B62" w:rsidRDefault="00355B62"/>
        </w:tc>
      </w:tr>
    </w:tbl>
    <w:p w14:paraId="71E8998B" w14:textId="77777777" w:rsidR="00B61398" w:rsidRDefault="00B61398"/>
    <w:p w14:paraId="03575386" w14:textId="77777777" w:rsidR="00B61398" w:rsidRDefault="00D30D8B">
      <w:r>
        <w:t>......................................................., dnia .................... 2026 r.</w:t>
      </w:r>
    </w:p>
    <w:p w14:paraId="482BF00E" w14:textId="77777777" w:rsidR="00B61398" w:rsidRDefault="00B61398"/>
    <w:p w14:paraId="58A521A6" w14:textId="77777777" w:rsidR="00B61398" w:rsidRDefault="00B61398"/>
    <w:p w14:paraId="5208D1F8" w14:textId="77777777" w:rsidR="00355B62" w:rsidRDefault="00355B62" w:rsidP="00355B62"/>
    <w:p w14:paraId="376BE9D1" w14:textId="77777777" w:rsidR="00355B62" w:rsidRPr="00FE6AF2" w:rsidRDefault="00355B62" w:rsidP="00355B62">
      <w:pPr>
        <w:widowControl w:val="0"/>
        <w:jc w:val="center"/>
        <w:rPr>
          <w:b/>
          <w:i/>
          <w:color w:val="FF0000"/>
          <w:sz w:val="18"/>
          <w:szCs w:val="18"/>
        </w:rPr>
      </w:pPr>
      <w:r w:rsidRPr="00FE6AF2">
        <w:rPr>
          <w:b/>
          <w:i/>
          <w:color w:val="FF0000"/>
          <w:sz w:val="18"/>
          <w:szCs w:val="18"/>
        </w:rPr>
        <w:t xml:space="preserve">Niniejszy formularz należy opatrzyć kwalifikowanym podpisem elektronicznym lub podpisem zaufanym lub </w:t>
      </w:r>
      <w:r w:rsidRPr="00FE6AF2">
        <w:rPr>
          <w:b/>
          <w:i/>
          <w:color w:val="FF0000"/>
          <w:sz w:val="18"/>
          <w:szCs w:val="18"/>
          <w:u w:val="single"/>
        </w:rPr>
        <w:t>cyfrowym</w:t>
      </w:r>
      <w:r w:rsidRPr="00FE6AF2">
        <w:rPr>
          <w:b/>
          <w:i/>
          <w:color w:val="FF0000"/>
          <w:sz w:val="18"/>
          <w:szCs w:val="18"/>
        </w:rPr>
        <w:t xml:space="preserve"> podpisem osobistym właściwej/-ych, umocowanej/-ych osoby/osób uprawnionej/-ych do występowania w obrocie prawnym, reprezentowania wykonawcy i składania oświadczeń woli w jego imieniu</w:t>
      </w:r>
    </w:p>
    <w:p w14:paraId="41F5BEC8" w14:textId="77777777" w:rsidR="00355B62" w:rsidRPr="00355B62" w:rsidRDefault="00355B62" w:rsidP="00355B62"/>
    <w:sectPr w:rsidR="00355B62" w:rsidRPr="00355B62" w:rsidSect="00034616"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422F9F" w14:textId="77777777" w:rsidR="005D0286" w:rsidRDefault="005D0286" w:rsidP="00355B62">
      <w:pPr>
        <w:spacing w:after="0" w:line="240" w:lineRule="auto"/>
      </w:pPr>
      <w:r>
        <w:separator/>
      </w:r>
    </w:p>
  </w:endnote>
  <w:endnote w:type="continuationSeparator" w:id="0">
    <w:p w14:paraId="25DA509D" w14:textId="77777777" w:rsidR="005D0286" w:rsidRDefault="005D0286" w:rsidP="00355B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7F8B76" w14:textId="77777777" w:rsidR="005D0286" w:rsidRDefault="005D0286" w:rsidP="00355B62">
      <w:pPr>
        <w:spacing w:after="0" w:line="240" w:lineRule="auto"/>
      </w:pPr>
      <w:r>
        <w:separator/>
      </w:r>
    </w:p>
  </w:footnote>
  <w:footnote w:type="continuationSeparator" w:id="0">
    <w:p w14:paraId="01FD2674" w14:textId="77777777" w:rsidR="005D0286" w:rsidRDefault="005D0286" w:rsidP="00355B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3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0F6EE7"/>
    <w:rsid w:val="0015074B"/>
    <w:rsid w:val="0016065F"/>
    <w:rsid w:val="0029639D"/>
    <w:rsid w:val="00326F90"/>
    <w:rsid w:val="00355B62"/>
    <w:rsid w:val="00433FAB"/>
    <w:rsid w:val="005D0286"/>
    <w:rsid w:val="00AA1D8D"/>
    <w:rsid w:val="00B47730"/>
    <w:rsid w:val="00B61398"/>
    <w:rsid w:val="00C3690E"/>
    <w:rsid w:val="00CB0664"/>
    <w:rsid w:val="00D30D8B"/>
    <w:rsid w:val="00F05A4B"/>
    <w:rsid w:val="00F83AA6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A040F89"/>
  <w14:defaultImageDpi w14:val="300"/>
  <w15:docId w15:val="{7D6FC736-12E0-4DC6-8966-0066C9E0C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  <w:rPr>
      <w:rFonts w:ascii="Tahoma" w:hAnsi="Tahoma" w:cs="Tahom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288</Words>
  <Characters>1730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2014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Anna Stawska</cp:lastModifiedBy>
  <cp:revision>5</cp:revision>
  <dcterms:created xsi:type="dcterms:W3CDTF">2026-02-21T17:28:00Z</dcterms:created>
  <dcterms:modified xsi:type="dcterms:W3CDTF">2026-04-02T12:11:00Z</dcterms:modified>
  <cp:category/>
</cp:coreProperties>
</file>